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Gesammte Halle </w:t>
            </w:r>
          </w:p>
          <w:p>
            <w:pPr>
              <w:spacing w:before="0" w:after="0"/>
            </w:pPr>
            <w:r>
              <w:t>EG- DG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Holzschutzmittel </w:t>
            </w:r>
          </w:p>
          <w:p>
            <w:pPr>
              <w:spacing w:before="0" w:after="0"/>
            </w:pPr>
            <w:r>
              <w:t>Balken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81290410" name="9d9b07d0-2bea-11f0-983e-b314a0ea63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1043165" name="9d9b07d0-2bea-11f0-983e-b314a0ea63b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056999" name="a128e980-2bea-11f0-a0f5-dfb8e28aa83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7446724" name="a128e980-2bea-11f0-a0f5-dfb8e28aa83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 Elestastrasse 1, 7310 Bad Ragaz</w:t>
          </w:r>
        </w:p>
        <w:p>
          <w:pPr>
            <w:spacing w:before="0" w:after="0"/>
          </w:pPr>
          <w:r>
            <w:t>274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